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Registration of Information for Search Property Attachment and Disposal a matter involving financial impact or loss</w:t>
      </w:r>
    </w:p>
    <w:p>
      <w:pPr>
        <w:spacing w:before="0" w:after="160" w:line="269" w:lineRule="auto"/>
        <w:jc w:val="center"/>
      </w:pPr>
      <w:r>
        <w:rPr>
          <w:rFonts w:ascii="Times New Roman" w:hAnsi="Times New Roman"/>
          <w:b w:val="0"/>
          <w:i w:val="0"/>
          <w:color w:val="000000"/>
          <w:sz w:val="18"/>
        </w:rPr>
        <w:t>BNSS Law drafts  |  Search Property Attachment and Disposal  |  Resource ID LAW-02-10-061</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registration of information to place a dated factual account and supporting material before the competent police, court or authority for lawful consideration in a matter concerning Search Property Attachment and Disposal.</w:t>
      </w:r>
    </w:p>
    <w:p>
      <w:pPr>
        <w:spacing w:before="0" w:after="100" w:line="269" w:lineRule="auto"/>
      </w:pPr>
      <w:r>
        <w:rPr>
          <w:rFonts w:ascii="Times New Roman" w:hAnsi="Times New Roman"/>
          <w:b w:val="0"/>
          <w:i w:val="0"/>
          <w:color w:val="000000"/>
          <w:sz w:val="22"/>
        </w:rPr>
        <w:t>Matter profile: a matter involving financial impact or loss. Show the amount through a dated working and source records. Keep principal, tax, interest, costs and disputed items separate.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Search Property Attachment and Disposal,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A chronological account of the alleged acts, place of occurrence and role attributed to each person. [SET OUT THE VERIFIED FACTS AND PROVISION]</w:t>
      </w:r>
    </w:p>
    <w:p>
      <w:pPr>
        <w:spacing w:before="0" w:after="80" w:line="269" w:lineRule="auto"/>
      </w:pPr>
      <w:r>
        <w:rPr>
          <w:rFonts w:ascii="Times New Roman" w:hAnsi="Times New Roman"/>
          <w:b w:val="0"/>
          <w:i w:val="0"/>
          <w:color w:val="000000"/>
          <w:sz w:val="22"/>
        </w:rPr>
        <w:t>2. Earlier complaint or approach to an authority, its delivery proof and the response, if any. [SET OUT THE VERIFIED FACTS AND PROVISION]</w:t>
      </w:r>
    </w:p>
    <w:p>
      <w:pPr>
        <w:spacing w:before="0" w:after="80" w:line="269" w:lineRule="auto"/>
      </w:pPr>
      <w:r>
        <w:rPr>
          <w:rFonts w:ascii="Times New Roman" w:hAnsi="Times New Roman"/>
          <w:b w:val="0"/>
          <w:i w:val="0"/>
          <w:color w:val="000000"/>
          <w:sz w:val="22"/>
        </w:rPr>
        <w:t>3. Material requiring collection or preservation and why the complainant cannot reasonably secure it without lawful process.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receive the complaint and take or direct the next step permitted on the verified facts;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LAW-02-10-061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Registration of Information for Search Property Attachment and Disposal a matter involving financial impact or loss</dc:title>
  <dc:subject>Original editable Indian legal drafting framework</dc:subject>
  <dc:creator>Legal Resource Library</dc:creator>
  <cp:keywords>BNSS Law drafts; Search Property Attachment and Disposal;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